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A75F41" w14:textId="5EC714C7" w:rsidR="00E41FE3" w:rsidRDefault="00E41FE3" w:rsidP="00E41FE3">
      <w:r>
        <w:rPr>
          <w:b/>
          <w:sz w:val="22"/>
          <w:szCs w:val="22"/>
        </w:rPr>
        <w:t>BIJLAGE I</w:t>
      </w:r>
      <w:r>
        <w:tab/>
      </w:r>
      <w:r>
        <w:rPr>
          <w:b/>
          <w:sz w:val="22"/>
          <w:szCs w:val="22"/>
        </w:rPr>
        <w:t>Verklaring bestuurder rechtmatigheid inschrijving</w:t>
      </w:r>
    </w:p>
    <w:p w14:paraId="1FFDFBF5" w14:textId="77777777" w:rsidR="00E41FE3" w:rsidRDefault="00E41FE3" w:rsidP="00E41FE3"/>
    <w:p w14:paraId="6DB7BA72" w14:textId="77777777" w:rsidR="00E41FE3" w:rsidRDefault="00E41FE3" w:rsidP="00E41FE3">
      <w:r>
        <w:t>Behorend bij de inschrijving voor de opdracht:</w:t>
      </w:r>
    </w:p>
    <w:p w14:paraId="3C789C74" w14:textId="77777777" w:rsidR="00E41FE3" w:rsidRDefault="00E41FE3" w:rsidP="00E41FE3"/>
    <w:p w14:paraId="7A16DD7D" w14:textId="44F35DE3" w:rsidR="00E41FE3" w:rsidRPr="00E41FE3" w:rsidRDefault="00E41FE3" w:rsidP="00E41FE3">
      <w:r w:rsidRPr="00E41FE3">
        <w:t>WK-2024-01 Dagelijks onderhoud kunstwerken E&amp;W</w:t>
      </w:r>
    </w:p>
    <w:p w14:paraId="5A3BEBF6" w14:textId="77777777" w:rsidR="00E41FE3" w:rsidRPr="00E41FE3" w:rsidRDefault="00E41FE3" w:rsidP="00E41FE3"/>
    <w:p w14:paraId="47D81768" w14:textId="5F8C3D0D" w:rsidR="00E41FE3" w:rsidRDefault="00E41FE3" w:rsidP="00E41FE3">
      <w:pPr>
        <w:ind w:left="3544" w:hanging="3544"/>
      </w:pPr>
      <w:r w:rsidRPr="00E41FE3">
        <w:t>Contractnummer:</w:t>
      </w:r>
      <w:r w:rsidRPr="00E41FE3">
        <w:tab/>
        <w:t>WK-2024-01</w:t>
      </w:r>
    </w:p>
    <w:p w14:paraId="4806BEDB" w14:textId="7919BE3E" w:rsidR="00E41FE3" w:rsidRDefault="00E41FE3" w:rsidP="00E41FE3">
      <w:pPr>
        <w:ind w:left="3544" w:hanging="3544"/>
      </w:pPr>
      <w:r>
        <w:t>Plaats van uitvoering:</w:t>
      </w:r>
      <w:r>
        <w:tab/>
        <w:t>Het werk is gelegen in provincie Overijssel</w:t>
      </w:r>
    </w:p>
    <w:p w14:paraId="45D4BBBD" w14:textId="619A7134" w:rsidR="00E41FE3" w:rsidRDefault="00E41FE3" w:rsidP="00E41FE3">
      <w:pPr>
        <w:ind w:left="3544" w:hanging="3544"/>
      </w:pPr>
      <w:r>
        <w:t>Opdrachttype:</w:t>
      </w:r>
      <w:r>
        <w:tab/>
        <w:t>Diensten</w:t>
      </w:r>
    </w:p>
    <w:p w14:paraId="0D3315E2" w14:textId="0D76C1A7" w:rsidR="00E41FE3" w:rsidRDefault="00E41FE3" w:rsidP="00E41FE3">
      <w:pPr>
        <w:ind w:left="3544" w:hanging="3544"/>
      </w:pPr>
      <w:r>
        <w:t>Aanbestedingsprocedure:</w:t>
      </w:r>
      <w:r>
        <w:tab/>
        <w:t>Europese openbare procedure conform het Aanbestedingsreglement Werken 2016</w:t>
      </w:r>
    </w:p>
    <w:p w14:paraId="7BDB38DE" w14:textId="77777777" w:rsidR="00E41FE3" w:rsidRDefault="00E41FE3" w:rsidP="00E41FE3">
      <w:pPr>
        <w:ind w:left="3544" w:hanging="3544"/>
      </w:pPr>
      <w:r>
        <w:t>Aanbesteder:</w:t>
      </w:r>
      <w:r>
        <w:tab/>
        <w:t>Provincie Overijssel</w:t>
      </w:r>
    </w:p>
    <w:p w14:paraId="24219E93" w14:textId="77777777" w:rsidR="00E41FE3" w:rsidRDefault="00E41FE3" w:rsidP="00E41FE3"/>
    <w:p w14:paraId="38CD460B" w14:textId="77777777" w:rsidR="00E41FE3" w:rsidRDefault="00E41FE3" w:rsidP="00E41FE3"/>
    <w:p w14:paraId="3604E944" w14:textId="77777777" w:rsidR="00E41FE3" w:rsidRDefault="00E41FE3" w:rsidP="00E41FE3">
      <w:r>
        <w:t>VERKLARING BESTUURDER OMTRENT RECHTMATIGHEID INSCHRIJVING</w:t>
      </w:r>
    </w:p>
    <w:p w14:paraId="7575A44D" w14:textId="77777777" w:rsidR="00E41FE3" w:rsidRDefault="00E41FE3" w:rsidP="00E41FE3"/>
    <w:p w14:paraId="3D2D0C91" w14:textId="77777777" w:rsidR="00E41FE3" w:rsidRDefault="00E41FE3" w:rsidP="00E41FE3">
      <w:r>
        <w:t>Ondergetekende verklaart dat de onderhavige inschrijving niet tot stand is</w:t>
      </w:r>
    </w:p>
    <w:p w14:paraId="0447F46A" w14:textId="77777777" w:rsidR="00E41FE3" w:rsidRDefault="00E41FE3" w:rsidP="00E41FE3">
      <w:r>
        <w:t xml:space="preserve">gekomen onder invloed van een overeenkomst, besluit of gedraging in strijd met </w:t>
      </w:r>
    </w:p>
    <w:p w14:paraId="577842E6" w14:textId="77777777" w:rsidR="00E41FE3" w:rsidRDefault="00E41FE3" w:rsidP="00E41FE3">
      <w:r>
        <w:t>het Nederlandse of Europese mededingingsrecht.</w:t>
      </w:r>
    </w:p>
    <w:p w14:paraId="3BAB5AD4" w14:textId="77777777" w:rsidR="00E41FE3" w:rsidRDefault="00E41FE3" w:rsidP="00E41FE3"/>
    <w:p w14:paraId="37C858B9" w14:textId="77777777" w:rsidR="00E41FE3" w:rsidRDefault="00E41FE3" w:rsidP="00E41FE3">
      <w:r>
        <w:t>Aldus naar waarheid opgemaakt</w:t>
      </w:r>
    </w:p>
    <w:p w14:paraId="1C0085A7" w14:textId="77777777" w:rsidR="00E41FE3" w:rsidRDefault="00E41FE3" w:rsidP="00E41FE3"/>
    <w:p w14:paraId="5B142657" w14:textId="77777777" w:rsidR="00E41FE3" w:rsidRDefault="00E41FE3" w:rsidP="00E41FE3">
      <w:pPr>
        <w:spacing w:line="360" w:lineRule="auto"/>
        <w:ind w:left="5670" w:hanging="5670"/>
      </w:pPr>
      <w:r>
        <w:t>op ..............................</w:t>
      </w:r>
      <w:r>
        <w:tab/>
        <w:t>(datum)</w:t>
      </w:r>
    </w:p>
    <w:p w14:paraId="2F0FCD2B" w14:textId="77777777" w:rsidR="00E41FE3" w:rsidRDefault="00E41FE3" w:rsidP="00E41FE3">
      <w:pPr>
        <w:spacing w:line="360" w:lineRule="auto"/>
        <w:ind w:left="5670" w:hanging="5670"/>
      </w:pPr>
      <w:r>
        <w:t>te .................................................................</w:t>
      </w:r>
      <w:r>
        <w:tab/>
        <w:t>(plaats)</w:t>
      </w:r>
    </w:p>
    <w:p w14:paraId="0C3EC43D" w14:textId="77777777" w:rsidR="00E41FE3" w:rsidRDefault="00E41FE3" w:rsidP="00E41FE3">
      <w:pPr>
        <w:spacing w:line="360" w:lineRule="auto"/>
        <w:ind w:left="5670" w:hanging="5670"/>
      </w:pPr>
      <w:r>
        <w:t>door ....................................................................</w:t>
      </w:r>
      <w:r>
        <w:tab/>
        <w:t>(naam en voorletters)</w:t>
      </w:r>
    </w:p>
    <w:p w14:paraId="5EFB14ED" w14:textId="77777777" w:rsidR="00E41FE3" w:rsidRDefault="00E41FE3" w:rsidP="00E41FE3">
      <w:pPr>
        <w:spacing w:line="360" w:lineRule="auto"/>
        <w:ind w:left="5670" w:hanging="5670"/>
      </w:pPr>
      <w:r>
        <w:t>als bestuurder van .................................................</w:t>
      </w:r>
      <w:r>
        <w:tab/>
        <w:t>(naam bedrijf)</w:t>
      </w:r>
    </w:p>
    <w:p w14:paraId="615EADD9" w14:textId="77777777" w:rsidR="00E41FE3" w:rsidRDefault="00E41FE3" w:rsidP="00E41FE3">
      <w:pPr>
        <w:spacing w:line="360" w:lineRule="auto"/>
        <w:ind w:left="5670" w:hanging="5670"/>
      </w:pPr>
      <w:r>
        <w:t>die .......................................................................</w:t>
      </w:r>
      <w:r>
        <w:tab/>
        <w:t>(naam bedrijf)</w:t>
      </w:r>
    </w:p>
    <w:p w14:paraId="0840514D" w14:textId="77777777" w:rsidR="00E41FE3" w:rsidRDefault="00E41FE3" w:rsidP="00E41FE3">
      <w:pPr>
        <w:spacing w:line="360" w:lineRule="auto"/>
        <w:ind w:left="5670" w:hanging="5670"/>
      </w:pPr>
    </w:p>
    <w:p w14:paraId="267BA6EE" w14:textId="77777777" w:rsidR="00E41FE3" w:rsidRDefault="00E41FE3" w:rsidP="00E41FE3">
      <w:pPr>
        <w:spacing w:line="360" w:lineRule="auto"/>
      </w:pPr>
      <w:r>
        <w:t>ter zake van deze inschrijving rechtsgeldig vertegenwoordigt.</w:t>
      </w:r>
    </w:p>
    <w:p w14:paraId="70BFB586" w14:textId="77777777" w:rsidR="00E41FE3" w:rsidRDefault="00E41FE3" w:rsidP="00E41FE3">
      <w:pPr>
        <w:spacing w:line="360" w:lineRule="auto"/>
      </w:pPr>
    </w:p>
    <w:p w14:paraId="05A3D74F" w14:textId="77777777" w:rsidR="00E41FE3" w:rsidRDefault="00E41FE3" w:rsidP="00E41FE3">
      <w:pPr>
        <w:spacing w:line="360" w:lineRule="auto"/>
      </w:pPr>
    </w:p>
    <w:p w14:paraId="7987AE76" w14:textId="77777777" w:rsidR="00E41FE3" w:rsidRDefault="00E41FE3" w:rsidP="00E41FE3">
      <w:pPr>
        <w:spacing w:line="360" w:lineRule="auto"/>
        <w:ind w:left="5670" w:hanging="5670"/>
      </w:pPr>
      <w:r>
        <w:t>............................................................................</w:t>
      </w:r>
      <w:r>
        <w:tab/>
        <w:t>(handtekening).</w:t>
      </w:r>
    </w:p>
    <w:p w14:paraId="0A11ABCF" w14:textId="77777777" w:rsidR="002A16DF" w:rsidRDefault="002A16DF" w:rsidP="007866F0"/>
    <w:p w14:paraId="62F8D2E1" w14:textId="77777777" w:rsidR="007866F0" w:rsidRPr="007866F0" w:rsidRDefault="007866F0" w:rsidP="007866F0"/>
    <w:sectPr w:rsidR="007866F0" w:rsidRPr="007866F0" w:rsidSect="00816AF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871" w:right="1134" w:bottom="1418" w:left="1134" w:header="0" w:footer="39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A0585A" w14:textId="77777777" w:rsidR="00E41FE3" w:rsidRDefault="00E41FE3">
      <w:r>
        <w:separator/>
      </w:r>
    </w:p>
  </w:endnote>
  <w:endnote w:type="continuationSeparator" w:id="0">
    <w:p w14:paraId="48770770" w14:textId="77777777" w:rsidR="00E41FE3" w:rsidRDefault="00E41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68243984"/>
      <w:docPartObj>
        <w:docPartGallery w:val="Page Numbers (Bottom of Page)"/>
        <w:docPartUnique/>
      </w:docPartObj>
    </w:sdtPr>
    <w:sdtEndPr/>
    <w:sdtContent>
      <w:p w14:paraId="06EFDF67" w14:textId="77777777" w:rsidR="00B80EC3" w:rsidRDefault="00B80EC3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B5A38DA" w14:textId="77777777" w:rsidR="00713A38" w:rsidRDefault="00713A3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080503" w14:textId="77777777" w:rsidR="005C1431" w:rsidRDefault="005C1431">
    <w:pPr>
      <w:pStyle w:val="Voettekst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03021502"/>
      <w:docPartObj>
        <w:docPartGallery w:val="Page Numbers (Bottom of Page)"/>
        <w:docPartUnique/>
      </w:docPartObj>
    </w:sdtPr>
    <w:sdtEndPr/>
    <w:sdtContent>
      <w:p w14:paraId="05FFB58E" w14:textId="77777777" w:rsidR="00B80EC3" w:rsidRDefault="00B80EC3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E4CBB9" w14:textId="77777777" w:rsidR="002E48FD" w:rsidRDefault="002E48F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E923B3" w14:textId="77777777" w:rsidR="00E41FE3" w:rsidRDefault="00E41FE3">
      <w:r>
        <w:separator/>
      </w:r>
    </w:p>
  </w:footnote>
  <w:footnote w:type="continuationSeparator" w:id="0">
    <w:p w14:paraId="68300644" w14:textId="77777777" w:rsidR="00E41FE3" w:rsidRDefault="00E41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vertAnchor="page" w:horzAnchor="page" w:tblpX="1" w:tblpY="1"/>
      <w:tblOverlap w:val="never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418"/>
      <w:gridCol w:w="10489"/>
    </w:tblGrid>
    <w:tr w:rsidR="00713A38" w14:paraId="0A9A1B5A" w14:textId="77777777" w:rsidTr="0023628B">
      <w:trPr>
        <w:cantSplit/>
        <w:trHeight w:val="397"/>
      </w:trPr>
      <w:tc>
        <w:tcPr>
          <w:tcW w:w="1418" w:type="dxa"/>
          <w:shd w:val="clear" w:color="auto" w:fill="auto"/>
        </w:tcPr>
        <w:p w14:paraId="5C73247A" w14:textId="77777777" w:rsidR="00713A38" w:rsidRDefault="00713A38" w:rsidP="0023628B">
          <w:pPr>
            <w:pStyle w:val="Koptekst"/>
          </w:pPr>
        </w:p>
      </w:tc>
      <w:tc>
        <w:tcPr>
          <w:tcW w:w="10490" w:type="dxa"/>
          <w:shd w:val="clear" w:color="auto" w:fill="auto"/>
        </w:tcPr>
        <w:p w14:paraId="484B44C5" w14:textId="77777777" w:rsidR="00713A38" w:rsidRDefault="00713A38" w:rsidP="0023628B">
          <w:pPr>
            <w:pStyle w:val="Koptekst"/>
          </w:pPr>
        </w:p>
      </w:tc>
    </w:tr>
    <w:tr w:rsidR="00713A38" w14:paraId="26AA1220" w14:textId="77777777" w:rsidTr="0023628B">
      <w:trPr>
        <w:cantSplit/>
        <w:trHeight w:hRule="exact" w:val="737"/>
      </w:trPr>
      <w:tc>
        <w:tcPr>
          <w:tcW w:w="1418" w:type="dxa"/>
          <w:shd w:val="clear" w:color="auto" w:fill="auto"/>
        </w:tcPr>
        <w:p w14:paraId="551800BE" w14:textId="77777777" w:rsidR="00713A38" w:rsidRDefault="00713A38" w:rsidP="0023628B">
          <w:pPr>
            <w:pStyle w:val="Koptekst"/>
          </w:pPr>
        </w:p>
      </w:tc>
      <w:tc>
        <w:tcPr>
          <w:tcW w:w="10490" w:type="dxa"/>
          <w:shd w:val="clear" w:color="auto" w:fill="auto"/>
        </w:tcPr>
        <w:p w14:paraId="14E169F1" w14:textId="77777777" w:rsidR="00713A38" w:rsidRDefault="00713A38" w:rsidP="0023628B">
          <w:pPr>
            <w:pStyle w:val="Koptekst"/>
          </w:pPr>
        </w:p>
      </w:tc>
    </w:tr>
  </w:tbl>
  <w:p w14:paraId="65862BB7" w14:textId="77777777" w:rsidR="00713A38" w:rsidRDefault="00713A3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42FDC6" w14:textId="77777777" w:rsidR="00713A38" w:rsidRDefault="00713A38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vertAnchor="page" w:horzAnchor="page" w:tblpY="1"/>
      <w:tblW w:w="119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44"/>
      <w:gridCol w:w="10763"/>
    </w:tblGrid>
    <w:tr w:rsidR="00713A38" w14:paraId="05E5B2B1" w14:textId="77777777" w:rsidTr="002D1748">
      <w:trPr>
        <w:trHeight w:hRule="exact" w:val="340"/>
      </w:trPr>
      <w:tc>
        <w:tcPr>
          <w:tcW w:w="1144" w:type="dxa"/>
          <w:shd w:val="clear" w:color="auto" w:fill="auto"/>
        </w:tcPr>
        <w:p w14:paraId="0E413A04" w14:textId="77777777" w:rsidR="00713A38" w:rsidRDefault="00713A38" w:rsidP="002D1748">
          <w:pPr>
            <w:pStyle w:val="Kenmerk"/>
          </w:pPr>
        </w:p>
      </w:tc>
      <w:tc>
        <w:tcPr>
          <w:tcW w:w="10763" w:type="dxa"/>
          <w:shd w:val="clear" w:color="auto" w:fill="auto"/>
        </w:tcPr>
        <w:p w14:paraId="775B5556" w14:textId="77777777" w:rsidR="00713A38" w:rsidRDefault="00713A38" w:rsidP="002D1748">
          <w:pPr>
            <w:pStyle w:val="Kenmerk"/>
          </w:pPr>
        </w:p>
      </w:tc>
    </w:tr>
  </w:tbl>
  <w:p w14:paraId="5804D9E3" w14:textId="77777777" w:rsidR="00713A38" w:rsidRDefault="00713A3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B5F28D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F980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AE3811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9BC1D90"/>
    <w:multiLevelType w:val="multilevel"/>
    <w:tmpl w:val="94D40DC2"/>
    <w:lvl w:ilvl="0">
      <w:start w:val="1"/>
      <w:numFmt w:val="decimal"/>
      <w:lvlText w:val="%1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04"/>
        </w:tabs>
        <w:ind w:left="1304" w:hanging="5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4" w15:restartNumberingAfterBreak="0">
    <w:nsid w:val="3C030EDB"/>
    <w:multiLevelType w:val="hybridMultilevel"/>
    <w:tmpl w:val="9112F184"/>
    <w:lvl w:ilvl="0" w:tplc="8C0AFE64">
      <w:start w:val="1"/>
      <w:numFmt w:val="decimal"/>
      <w:pStyle w:val="lijstopsommingnummering"/>
      <w:lvlText w:val="%1"/>
      <w:lvlJc w:val="left"/>
      <w:pPr>
        <w:ind w:left="72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775017"/>
    <w:multiLevelType w:val="multilevel"/>
    <w:tmpl w:val="399A54C0"/>
    <w:lvl w:ilvl="0">
      <w:start w:val="1"/>
      <w:numFmt w:val="decimal"/>
      <w:pStyle w:val="Kop1"/>
      <w:lvlText w:val="%1."/>
      <w:lvlJc w:val="left"/>
      <w:pPr>
        <w:tabs>
          <w:tab w:val="num" w:pos="1462"/>
        </w:tabs>
        <w:ind w:left="1462" w:hanging="1320"/>
      </w:pPr>
      <w:rPr>
        <w:rFonts w:hint="default"/>
        <w:b/>
        <w:i w:val="0"/>
        <w:sz w:val="32"/>
        <w:szCs w:val="44"/>
      </w:rPr>
    </w:lvl>
    <w:lvl w:ilvl="1">
      <w:start w:val="1"/>
      <w:numFmt w:val="decimal"/>
      <w:pStyle w:val="Kop2"/>
      <w:lvlText w:val="%1.%2"/>
      <w:lvlJc w:val="left"/>
      <w:pPr>
        <w:tabs>
          <w:tab w:val="num" w:pos="1462"/>
        </w:tabs>
        <w:ind w:left="1462" w:hanging="13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tabs>
          <w:tab w:val="num" w:pos="1462"/>
        </w:tabs>
        <w:ind w:left="1462" w:hanging="1320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862"/>
        </w:tabs>
        <w:ind w:left="343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2"/>
        </w:tabs>
        <w:ind w:left="443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2"/>
        </w:tabs>
        <w:ind w:left="544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hint="default"/>
      </w:rPr>
    </w:lvl>
  </w:abstractNum>
  <w:abstractNum w:abstractNumId="6" w15:restartNumberingAfterBreak="0">
    <w:nsid w:val="46893DC9"/>
    <w:multiLevelType w:val="hybridMultilevel"/>
    <w:tmpl w:val="0A0CD69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E0251C"/>
    <w:multiLevelType w:val="hybridMultilevel"/>
    <w:tmpl w:val="9E18A1E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0776043">
    <w:abstractNumId w:val="2"/>
  </w:num>
  <w:num w:numId="2" w16cid:durableId="1274357914">
    <w:abstractNumId w:val="1"/>
  </w:num>
  <w:num w:numId="3" w16cid:durableId="1252928323">
    <w:abstractNumId w:val="0"/>
  </w:num>
  <w:num w:numId="4" w16cid:durableId="475102139">
    <w:abstractNumId w:val="3"/>
  </w:num>
  <w:num w:numId="5" w16cid:durableId="242645616">
    <w:abstractNumId w:val="5"/>
  </w:num>
  <w:num w:numId="6" w16cid:durableId="1609652800">
    <w:abstractNumId w:val="5"/>
  </w:num>
  <w:num w:numId="7" w16cid:durableId="252252399">
    <w:abstractNumId w:val="5"/>
  </w:num>
  <w:num w:numId="8" w16cid:durableId="373896703">
    <w:abstractNumId w:val="5"/>
  </w:num>
  <w:num w:numId="9" w16cid:durableId="1121269540">
    <w:abstractNumId w:val="4"/>
  </w:num>
  <w:num w:numId="10" w16cid:durableId="1402824695">
    <w:abstractNumId w:val="4"/>
  </w:num>
  <w:num w:numId="11" w16cid:durableId="1010646487">
    <w:abstractNumId w:val="5"/>
  </w:num>
  <w:num w:numId="12" w16cid:durableId="2073774762">
    <w:abstractNumId w:val="5"/>
  </w:num>
  <w:num w:numId="13" w16cid:durableId="1982154370">
    <w:abstractNumId w:val="5"/>
  </w:num>
  <w:num w:numId="14" w16cid:durableId="858352435">
    <w:abstractNumId w:val="6"/>
  </w:num>
  <w:num w:numId="15" w16cid:durableId="2028094012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FE3"/>
    <w:rsid w:val="000138D2"/>
    <w:rsid w:val="00045278"/>
    <w:rsid w:val="00062E5C"/>
    <w:rsid w:val="000652D2"/>
    <w:rsid w:val="000700FE"/>
    <w:rsid w:val="00081E8B"/>
    <w:rsid w:val="00087F8F"/>
    <w:rsid w:val="000B0647"/>
    <w:rsid w:val="000D2944"/>
    <w:rsid w:val="000D7F29"/>
    <w:rsid w:val="000E3F54"/>
    <w:rsid w:val="000F2D4E"/>
    <w:rsid w:val="000F5E05"/>
    <w:rsid w:val="000F5F8B"/>
    <w:rsid w:val="000F728F"/>
    <w:rsid w:val="00101DFF"/>
    <w:rsid w:val="00130C9A"/>
    <w:rsid w:val="00146ED6"/>
    <w:rsid w:val="00153860"/>
    <w:rsid w:val="00155D2D"/>
    <w:rsid w:val="001737AD"/>
    <w:rsid w:val="001A1C14"/>
    <w:rsid w:val="001B1F7E"/>
    <w:rsid w:val="001B65DE"/>
    <w:rsid w:val="001C03BE"/>
    <w:rsid w:val="001C5E61"/>
    <w:rsid w:val="001D450F"/>
    <w:rsid w:val="001E2B72"/>
    <w:rsid w:val="001E2D3E"/>
    <w:rsid w:val="00222D71"/>
    <w:rsid w:val="002304A9"/>
    <w:rsid w:val="0023628B"/>
    <w:rsid w:val="00245C63"/>
    <w:rsid w:val="002644B1"/>
    <w:rsid w:val="00270385"/>
    <w:rsid w:val="002936E3"/>
    <w:rsid w:val="00294087"/>
    <w:rsid w:val="002960F9"/>
    <w:rsid w:val="002A16DF"/>
    <w:rsid w:val="002D1748"/>
    <w:rsid w:val="002E0806"/>
    <w:rsid w:val="002E1D90"/>
    <w:rsid w:val="002E48FD"/>
    <w:rsid w:val="002F4685"/>
    <w:rsid w:val="003018AB"/>
    <w:rsid w:val="00317079"/>
    <w:rsid w:val="003369A3"/>
    <w:rsid w:val="00352E6E"/>
    <w:rsid w:val="00370A69"/>
    <w:rsid w:val="00373C81"/>
    <w:rsid w:val="003A4A36"/>
    <w:rsid w:val="003E0A90"/>
    <w:rsid w:val="00413744"/>
    <w:rsid w:val="0042259D"/>
    <w:rsid w:val="004317A3"/>
    <w:rsid w:val="00444721"/>
    <w:rsid w:val="00464D2A"/>
    <w:rsid w:val="00471103"/>
    <w:rsid w:val="0049169D"/>
    <w:rsid w:val="004A2836"/>
    <w:rsid w:val="004E2F3F"/>
    <w:rsid w:val="004F2305"/>
    <w:rsid w:val="00543508"/>
    <w:rsid w:val="00547595"/>
    <w:rsid w:val="005576FD"/>
    <w:rsid w:val="00573DEF"/>
    <w:rsid w:val="005769AD"/>
    <w:rsid w:val="00595803"/>
    <w:rsid w:val="00597891"/>
    <w:rsid w:val="005A09C7"/>
    <w:rsid w:val="005B1943"/>
    <w:rsid w:val="005B6D4C"/>
    <w:rsid w:val="005C1431"/>
    <w:rsid w:val="005D04E3"/>
    <w:rsid w:val="005D4605"/>
    <w:rsid w:val="006019E7"/>
    <w:rsid w:val="006029F6"/>
    <w:rsid w:val="006114DD"/>
    <w:rsid w:val="00612F23"/>
    <w:rsid w:val="006139E7"/>
    <w:rsid w:val="00625A55"/>
    <w:rsid w:val="006270D4"/>
    <w:rsid w:val="006445DE"/>
    <w:rsid w:val="00644793"/>
    <w:rsid w:val="00657D34"/>
    <w:rsid w:val="00663D80"/>
    <w:rsid w:val="00665F82"/>
    <w:rsid w:val="00676F05"/>
    <w:rsid w:val="006D679C"/>
    <w:rsid w:val="006D7F5E"/>
    <w:rsid w:val="006F29BF"/>
    <w:rsid w:val="00704C08"/>
    <w:rsid w:val="00713A38"/>
    <w:rsid w:val="00752E48"/>
    <w:rsid w:val="00761C54"/>
    <w:rsid w:val="00781755"/>
    <w:rsid w:val="007825BE"/>
    <w:rsid w:val="007839C9"/>
    <w:rsid w:val="007866F0"/>
    <w:rsid w:val="007A398D"/>
    <w:rsid w:val="007D21F3"/>
    <w:rsid w:val="007D4666"/>
    <w:rsid w:val="00815F61"/>
    <w:rsid w:val="00816AF9"/>
    <w:rsid w:val="008320BC"/>
    <w:rsid w:val="0084090D"/>
    <w:rsid w:val="00844BEB"/>
    <w:rsid w:val="00851215"/>
    <w:rsid w:val="0085611E"/>
    <w:rsid w:val="008702E6"/>
    <w:rsid w:val="008760CE"/>
    <w:rsid w:val="0088501C"/>
    <w:rsid w:val="008A09B5"/>
    <w:rsid w:val="008A0A7D"/>
    <w:rsid w:val="008A19F5"/>
    <w:rsid w:val="008D33C4"/>
    <w:rsid w:val="008D4C91"/>
    <w:rsid w:val="00905574"/>
    <w:rsid w:val="00907863"/>
    <w:rsid w:val="00911E57"/>
    <w:rsid w:val="00923CEE"/>
    <w:rsid w:val="009246DA"/>
    <w:rsid w:val="00926422"/>
    <w:rsid w:val="00930C49"/>
    <w:rsid w:val="009325FB"/>
    <w:rsid w:val="009541C0"/>
    <w:rsid w:val="009742A8"/>
    <w:rsid w:val="00982DBD"/>
    <w:rsid w:val="00993528"/>
    <w:rsid w:val="009A0D2B"/>
    <w:rsid w:val="009B5BA2"/>
    <w:rsid w:val="009C5116"/>
    <w:rsid w:val="009C72F0"/>
    <w:rsid w:val="009D102C"/>
    <w:rsid w:val="009F1BCA"/>
    <w:rsid w:val="00A15FFA"/>
    <w:rsid w:val="00A1688D"/>
    <w:rsid w:val="00A20FF7"/>
    <w:rsid w:val="00A254C8"/>
    <w:rsid w:val="00A323A8"/>
    <w:rsid w:val="00A34A14"/>
    <w:rsid w:val="00A53B15"/>
    <w:rsid w:val="00A55EEA"/>
    <w:rsid w:val="00A56C97"/>
    <w:rsid w:val="00A77031"/>
    <w:rsid w:val="00A8313E"/>
    <w:rsid w:val="00A96A06"/>
    <w:rsid w:val="00AA38FE"/>
    <w:rsid w:val="00AF1471"/>
    <w:rsid w:val="00AF48F9"/>
    <w:rsid w:val="00B13A1B"/>
    <w:rsid w:val="00B4408E"/>
    <w:rsid w:val="00B47772"/>
    <w:rsid w:val="00B550B9"/>
    <w:rsid w:val="00B731E4"/>
    <w:rsid w:val="00B77818"/>
    <w:rsid w:val="00B80EC3"/>
    <w:rsid w:val="00B8655F"/>
    <w:rsid w:val="00BA51C5"/>
    <w:rsid w:val="00BA6D84"/>
    <w:rsid w:val="00BB1CB3"/>
    <w:rsid w:val="00BC2211"/>
    <w:rsid w:val="00BF0858"/>
    <w:rsid w:val="00BF63CE"/>
    <w:rsid w:val="00C10DA1"/>
    <w:rsid w:val="00C14108"/>
    <w:rsid w:val="00C24684"/>
    <w:rsid w:val="00C32970"/>
    <w:rsid w:val="00C42533"/>
    <w:rsid w:val="00C612F9"/>
    <w:rsid w:val="00CA14F4"/>
    <w:rsid w:val="00CC406D"/>
    <w:rsid w:val="00D05FC7"/>
    <w:rsid w:val="00D17E42"/>
    <w:rsid w:val="00D40560"/>
    <w:rsid w:val="00D4268A"/>
    <w:rsid w:val="00D54DEA"/>
    <w:rsid w:val="00D57B19"/>
    <w:rsid w:val="00D605DB"/>
    <w:rsid w:val="00D8453C"/>
    <w:rsid w:val="00DA7EF0"/>
    <w:rsid w:val="00DC210E"/>
    <w:rsid w:val="00DC3AD8"/>
    <w:rsid w:val="00DC7A91"/>
    <w:rsid w:val="00DD1C06"/>
    <w:rsid w:val="00E41FE3"/>
    <w:rsid w:val="00E70C32"/>
    <w:rsid w:val="00E83488"/>
    <w:rsid w:val="00E9456E"/>
    <w:rsid w:val="00EC3AD8"/>
    <w:rsid w:val="00ED3122"/>
    <w:rsid w:val="00ED3DEB"/>
    <w:rsid w:val="00ED6943"/>
    <w:rsid w:val="00F10F4C"/>
    <w:rsid w:val="00F23CC1"/>
    <w:rsid w:val="00F349BD"/>
    <w:rsid w:val="00F46E1D"/>
    <w:rsid w:val="00F70DCF"/>
    <w:rsid w:val="00F860AD"/>
    <w:rsid w:val="00F92976"/>
    <w:rsid w:val="00F97258"/>
    <w:rsid w:val="00FA5214"/>
    <w:rsid w:val="00FC7A75"/>
    <w:rsid w:val="00FF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0C1BF5"/>
  <w15:chartTrackingRefBased/>
  <w15:docId w15:val="{2B9997D6-04E2-4597-BF3F-8F6E2BF6F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kern w:val="2"/>
        <w:lang w:val="nl-NL" w:eastAsia="nl-NL" w:bidi="ar-SA"/>
        <w14:ligatures w14:val="standardContextua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tekst"/>
    <w:qFormat/>
    <w:rsid w:val="00E41FE3"/>
    <w:rPr>
      <w:rFonts w:ascii="Verdana" w:eastAsia="Verdana" w:hAnsi="Verdana"/>
      <w:kern w:val="0"/>
      <w14:ligatures w14:val="none"/>
    </w:rPr>
  </w:style>
  <w:style w:type="paragraph" w:styleId="Kop1">
    <w:name w:val="heading 1"/>
    <w:aliases w:val="Heading 1 met nummering"/>
    <w:basedOn w:val="Standaard"/>
    <w:next w:val="Standaard"/>
    <w:link w:val="Kop1Char"/>
    <w:qFormat/>
    <w:rsid w:val="006139E7"/>
    <w:pPr>
      <w:keepNext/>
      <w:numPr>
        <w:numId w:val="13"/>
      </w:numPr>
      <w:spacing w:before="360" w:line="360" w:lineRule="auto"/>
      <w:outlineLvl w:val="0"/>
    </w:pPr>
    <w:rPr>
      <w:rFonts w:ascii="Arial" w:eastAsia="Times New Roman" w:hAnsi="Arial"/>
      <w:b/>
      <w:color w:val="0076A8"/>
      <w:kern w:val="2"/>
      <w:sz w:val="32"/>
      <w:szCs w:val="32"/>
      <w:lang w:eastAsia="en-US"/>
      <w14:ligatures w14:val="standardContextual"/>
    </w:rPr>
  </w:style>
  <w:style w:type="paragraph" w:styleId="Kop2">
    <w:name w:val="heading 2"/>
    <w:aliases w:val="Heading 2 met nummering"/>
    <w:basedOn w:val="Kop1"/>
    <w:next w:val="Standaard"/>
    <w:link w:val="Kop2Char"/>
    <w:qFormat/>
    <w:rsid w:val="008A0A7D"/>
    <w:pPr>
      <w:numPr>
        <w:ilvl w:val="1"/>
      </w:numPr>
      <w:outlineLvl w:val="1"/>
    </w:pPr>
    <w:rPr>
      <w:sz w:val="26"/>
    </w:rPr>
  </w:style>
  <w:style w:type="paragraph" w:styleId="Kop3">
    <w:name w:val="heading 3"/>
    <w:aliases w:val="Heading 3 met nummering"/>
    <w:basedOn w:val="Kop2"/>
    <w:next w:val="Standaard"/>
    <w:link w:val="Kop3Char"/>
    <w:qFormat/>
    <w:rsid w:val="006139E7"/>
    <w:pPr>
      <w:numPr>
        <w:ilvl w:val="2"/>
      </w:numPr>
      <w:outlineLvl w:val="2"/>
    </w:pPr>
    <w:rPr>
      <w:sz w:val="24"/>
      <w:szCs w:val="22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C612F9"/>
    <w:pPr>
      <w:keepNext/>
      <w:spacing w:before="240" w:after="60" w:line="360" w:lineRule="auto"/>
      <w:outlineLvl w:val="3"/>
    </w:pPr>
    <w:rPr>
      <w:rFonts w:ascii="Calibri" w:eastAsia="Times New Roman" w:hAnsi="Calibri"/>
      <w:b/>
      <w:bCs/>
      <w:kern w:val="2"/>
      <w:sz w:val="28"/>
      <w:szCs w:val="28"/>
      <w:lang w:eastAsia="en-US"/>
      <w14:ligatures w14:val="standardContextual"/>
    </w:rPr>
  </w:style>
  <w:style w:type="paragraph" w:styleId="Kop5">
    <w:name w:val="heading 5"/>
    <w:basedOn w:val="Standaard"/>
    <w:next w:val="Standaard"/>
    <w:link w:val="Kop5Char"/>
    <w:semiHidden/>
    <w:unhideWhenUsed/>
    <w:qFormat/>
    <w:rsid w:val="00C612F9"/>
    <w:pPr>
      <w:spacing w:before="240" w:after="60" w:line="360" w:lineRule="auto"/>
      <w:outlineLvl w:val="4"/>
    </w:pPr>
    <w:rPr>
      <w:rFonts w:ascii="Calibri" w:eastAsia="Times New Roman" w:hAnsi="Calibri"/>
      <w:b/>
      <w:bCs/>
      <w:i/>
      <w:iCs/>
      <w:kern w:val="2"/>
      <w:sz w:val="26"/>
      <w:szCs w:val="26"/>
      <w:lang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C612F9"/>
    <w:pPr>
      <w:spacing w:before="240" w:after="60" w:line="360" w:lineRule="auto"/>
      <w:outlineLvl w:val="5"/>
    </w:pPr>
    <w:rPr>
      <w:rFonts w:ascii="Calibri" w:eastAsia="Times New Roman" w:hAnsi="Calibri"/>
      <w:b/>
      <w:bCs/>
      <w:kern w:val="2"/>
      <w:szCs w:val="22"/>
      <w:lang w:eastAsia="en-US"/>
      <w14:ligatures w14:val="standardContextual"/>
    </w:rPr>
  </w:style>
  <w:style w:type="paragraph" w:styleId="Kop7">
    <w:name w:val="heading 7"/>
    <w:basedOn w:val="Standaard"/>
    <w:next w:val="Standaard"/>
    <w:link w:val="Kop7Char"/>
    <w:semiHidden/>
    <w:unhideWhenUsed/>
    <w:qFormat/>
    <w:rsid w:val="00C612F9"/>
    <w:pPr>
      <w:spacing w:before="240" w:after="60" w:line="360" w:lineRule="auto"/>
      <w:outlineLvl w:val="6"/>
    </w:pPr>
    <w:rPr>
      <w:rFonts w:ascii="Calibri" w:eastAsia="Times New Roman" w:hAnsi="Calibri"/>
      <w:kern w:val="2"/>
      <w:sz w:val="24"/>
      <w:szCs w:val="24"/>
      <w:lang w:eastAsia="en-US"/>
      <w14:ligatures w14:val="standardContextual"/>
    </w:rPr>
  </w:style>
  <w:style w:type="paragraph" w:styleId="Kop8">
    <w:name w:val="heading 8"/>
    <w:basedOn w:val="Standaard"/>
    <w:next w:val="Standaard"/>
    <w:link w:val="Kop8Char"/>
    <w:semiHidden/>
    <w:unhideWhenUsed/>
    <w:qFormat/>
    <w:rsid w:val="00C612F9"/>
    <w:pPr>
      <w:spacing w:before="240" w:after="60" w:line="360" w:lineRule="auto"/>
      <w:outlineLvl w:val="7"/>
    </w:pPr>
    <w:rPr>
      <w:rFonts w:ascii="Calibri" w:eastAsia="Times New Roman" w:hAnsi="Calibri"/>
      <w:i/>
      <w:iCs/>
      <w:kern w:val="2"/>
      <w:sz w:val="24"/>
      <w:szCs w:val="24"/>
      <w:lang w:eastAsia="en-US"/>
      <w14:ligatures w14:val="standardContextual"/>
    </w:rPr>
  </w:style>
  <w:style w:type="paragraph" w:styleId="Kop9">
    <w:name w:val="heading 9"/>
    <w:basedOn w:val="Standaard"/>
    <w:next w:val="Standaard"/>
    <w:link w:val="Kop9Char"/>
    <w:semiHidden/>
    <w:unhideWhenUsed/>
    <w:qFormat/>
    <w:rsid w:val="00C612F9"/>
    <w:pPr>
      <w:spacing w:before="240" w:after="60" w:line="360" w:lineRule="auto"/>
      <w:outlineLvl w:val="8"/>
    </w:pPr>
    <w:rPr>
      <w:rFonts w:ascii="Cambria" w:eastAsia="Times New Roman" w:hAnsi="Cambria"/>
      <w:kern w:val="2"/>
      <w:szCs w:val="22"/>
      <w:lang w:eastAsia="en-US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BA6D84"/>
    <w:pPr>
      <w:tabs>
        <w:tab w:val="left" w:pos="709"/>
        <w:tab w:val="right" w:pos="9628"/>
      </w:tabs>
      <w:spacing w:line="360" w:lineRule="auto"/>
      <w:ind w:left="709" w:hanging="709"/>
    </w:pPr>
    <w:rPr>
      <w:rFonts w:ascii="Arial" w:eastAsia="Times New Roman" w:hAnsi="Arial"/>
      <w:kern w:val="2"/>
      <w:lang w:eastAsia="en-US"/>
      <w14:ligatures w14:val="standardContextual"/>
    </w:rPr>
  </w:style>
  <w:style w:type="paragraph" w:styleId="Koptekst">
    <w:name w:val="header"/>
    <w:basedOn w:val="Standaard"/>
    <w:link w:val="KoptekstChar"/>
    <w:rsid w:val="00A254C8"/>
    <w:pPr>
      <w:tabs>
        <w:tab w:val="center" w:pos="4513"/>
        <w:tab w:val="right" w:pos="9026"/>
      </w:tabs>
      <w:spacing w:line="360" w:lineRule="auto"/>
    </w:pPr>
    <w:rPr>
      <w:rFonts w:ascii="Arial" w:eastAsia="Times New Roman" w:hAnsi="Arial"/>
      <w:kern w:val="2"/>
      <w:lang w:eastAsia="en-US"/>
      <w14:ligatures w14:val="standardContextual"/>
    </w:rPr>
  </w:style>
  <w:style w:type="character" w:customStyle="1" w:styleId="KoptekstChar">
    <w:name w:val="Koptekst Char"/>
    <w:link w:val="Koptekst"/>
    <w:rsid w:val="00A254C8"/>
    <w:rPr>
      <w:rFonts w:ascii="Arial" w:hAnsi="Arial"/>
      <w:sz w:val="22"/>
      <w:lang w:eastAsia="en-US"/>
    </w:rPr>
  </w:style>
  <w:style w:type="paragraph" w:styleId="Voettekst">
    <w:name w:val="footer"/>
    <w:basedOn w:val="Standaard"/>
    <w:link w:val="VoettekstChar"/>
    <w:uiPriority w:val="99"/>
    <w:rsid w:val="00A254C8"/>
    <w:pPr>
      <w:tabs>
        <w:tab w:val="center" w:pos="4513"/>
        <w:tab w:val="right" w:pos="9026"/>
      </w:tabs>
      <w:spacing w:line="360" w:lineRule="auto"/>
    </w:pPr>
    <w:rPr>
      <w:rFonts w:ascii="Arial" w:eastAsia="Times New Roman" w:hAnsi="Arial"/>
      <w:kern w:val="2"/>
      <w:lang w:eastAsia="en-US"/>
      <w14:ligatures w14:val="standardContextual"/>
    </w:rPr>
  </w:style>
  <w:style w:type="character" w:customStyle="1" w:styleId="VoettekstChar">
    <w:name w:val="Voettekst Char"/>
    <w:link w:val="Voettekst"/>
    <w:uiPriority w:val="99"/>
    <w:rsid w:val="00A254C8"/>
    <w:rPr>
      <w:rFonts w:ascii="Arial" w:hAnsi="Arial"/>
      <w:sz w:val="22"/>
      <w:lang w:eastAsia="en-US"/>
    </w:rPr>
  </w:style>
  <w:style w:type="table" w:styleId="Tabelraster">
    <w:name w:val="Table Grid"/>
    <w:basedOn w:val="Standaardtabel"/>
    <w:rsid w:val="00A254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tie">
    <w:name w:val="Referentie"/>
    <w:basedOn w:val="Standaard"/>
    <w:qFormat/>
    <w:rsid w:val="00BA6D84"/>
    <w:pPr>
      <w:spacing w:line="360" w:lineRule="auto"/>
    </w:pPr>
    <w:rPr>
      <w:rFonts w:ascii="Arial" w:eastAsia="Times New Roman" w:hAnsi="Arial"/>
      <w:kern w:val="2"/>
      <w:sz w:val="16"/>
      <w:lang w:eastAsia="en-US"/>
      <w14:ligatures w14:val="standardContextual"/>
    </w:rPr>
  </w:style>
  <w:style w:type="paragraph" w:customStyle="1" w:styleId="Kenmerk">
    <w:name w:val="Kenmerk"/>
    <w:basedOn w:val="Standaard"/>
    <w:qFormat/>
    <w:rsid w:val="006139E7"/>
    <w:pPr>
      <w:spacing w:line="360" w:lineRule="auto"/>
    </w:pPr>
    <w:rPr>
      <w:rFonts w:ascii="Arial" w:eastAsia="Times New Roman" w:hAnsi="Arial"/>
      <w:i/>
      <w:kern w:val="2"/>
      <w:lang w:eastAsia="en-US"/>
      <w14:ligatures w14:val="standardContextual"/>
    </w:rPr>
  </w:style>
  <w:style w:type="paragraph" w:customStyle="1" w:styleId="Referentietitel">
    <w:name w:val="Referentie titel"/>
    <w:basedOn w:val="Referentie"/>
    <w:qFormat/>
    <w:rsid w:val="006139E7"/>
    <w:rPr>
      <w:b/>
      <w:color w:val="0076A8"/>
      <w:lang w:val="en-US"/>
    </w:rPr>
  </w:style>
  <w:style w:type="character" w:customStyle="1" w:styleId="Kop1Char">
    <w:name w:val="Kop 1 Char"/>
    <w:aliases w:val="Heading 1 met nummering Char"/>
    <w:link w:val="Kop1"/>
    <w:rsid w:val="006139E7"/>
    <w:rPr>
      <w:rFonts w:ascii="Arial" w:hAnsi="Arial"/>
      <w:b/>
      <w:color w:val="0076A8"/>
      <w:sz w:val="32"/>
      <w:szCs w:val="32"/>
      <w:lang w:eastAsia="en-US"/>
    </w:rPr>
  </w:style>
  <w:style w:type="character" w:customStyle="1" w:styleId="Kop2Char">
    <w:name w:val="Kop 2 Char"/>
    <w:aliases w:val="Heading 2 met nummering Char"/>
    <w:link w:val="Kop2"/>
    <w:rsid w:val="008A0A7D"/>
    <w:rPr>
      <w:rFonts w:ascii="Arial" w:hAnsi="Arial"/>
      <w:b/>
      <w:color w:val="0076A8"/>
      <w:sz w:val="26"/>
      <w:szCs w:val="32"/>
      <w:lang w:eastAsia="en-US"/>
    </w:rPr>
  </w:style>
  <w:style w:type="character" w:customStyle="1" w:styleId="Kop3Char">
    <w:name w:val="Kop 3 Char"/>
    <w:aliases w:val="Heading 3 met nummering Char"/>
    <w:link w:val="Kop3"/>
    <w:rsid w:val="006139E7"/>
    <w:rPr>
      <w:rFonts w:ascii="Arial" w:hAnsi="Arial"/>
      <w:b/>
      <w:color w:val="0076A8"/>
      <w:sz w:val="24"/>
      <w:szCs w:val="22"/>
      <w:lang w:eastAsia="en-US"/>
    </w:rPr>
  </w:style>
  <w:style w:type="character" w:customStyle="1" w:styleId="Kop4Char">
    <w:name w:val="Kop 4 Char"/>
    <w:link w:val="Kop4"/>
    <w:semiHidden/>
    <w:rsid w:val="00C612F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Kop5Char">
    <w:name w:val="Kop 5 Char"/>
    <w:link w:val="Kop5"/>
    <w:semiHidden/>
    <w:rsid w:val="00C612F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6Char">
    <w:name w:val="Kop 6 Char"/>
    <w:link w:val="Kop6"/>
    <w:semiHidden/>
    <w:rsid w:val="00C612F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Kop7Char">
    <w:name w:val="Kop 7 Char"/>
    <w:link w:val="Kop7"/>
    <w:semiHidden/>
    <w:rsid w:val="00C612F9"/>
    <w:rPr>
      <w:rFonts w:ascii="Calibri" w:eastAsia="Times New Roman" w:hAnsi="Calibri" w:cs="Times New Roman"/>
      <w:sz w:val="24"/>
      <w:szCs w:val="24"/>
    </w:rPr>
  </w:style>
  <w:style w:type="character" w:customStyle="1" w:styleId="Kop8Char">
    <w:name w:val="Kop 8 Char"/>
    <w:link w:val="Kop8"/>
    <w:semiHidden/>
    <w:rsid w:val="00C612F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Kop9Char">
    <w:name w:val="Kop 9 Char"/>
    <w:link w:val="Kop9"/>
    <w:semiHidden/>
    <w:rsid w:val="00C612F9"/>
    <w:rPr>
      <w:rFonts w:ascii="Cambria" w:eastAsia="Times New Roman" w:hAnsi="Cambria" w:cs="Times New Roman"/>
      <w:sz w:val="22"/>
      <w:szCs w:val="22"/>
    </w:rPr>
  </w:style>
  <w:style w:type="paragraph" w:customStyle="1" w:styleId="TitelMemo">
    <w:name w:val="Titel Memo"/>
    <w:basedOn w:val="Standaard"/>
    <w:rsid w:val="008A09B5"/>
    <w:rPr>
      <w:b/>
      <w:color w:val="005F94"/>
    </w:rPr>
  </w:style>
  <w:style w:type="paragraph" w:styleId="Inhopg2">
    <w:name w:val="toc 2"/>
    <w:basedOn w:val="Standaard"/>
    <w:next w:val="Standaard"/>
    <w:autoRedefine/>
    <w:uiPriority w:val="39"/>
    <w:rsid w:val="00BA6D84"/>
    <w:pPr>
      <w:tabs>
        <w:tab w:val="left" w:pos="709"/>
        <w:tab w:val="right" w:pos="9628"/>
      </w:tabs>
      <w:spacing w:line="360" w:lineRule="auto"/>
      <w:ind w:left="709" w:hanging="709"/>
    </w:pPr>
    <w:rPr>
      <w:rFonts w:ascii="Arial" w:eastAsia="Times New Roman" w:hAnsi="Arial"/>
      <w:kern w:val="2"/>
      <w:lang w:eastAsia="en-US"/>
      <w14:ligatures w14:val="standardContextual"/>
    </w:rPr>
  </w:style>
  <w:style w:type="paragraph" w:styleId="Inhopg3">
    <w:name w:val="toc 3"/>
    <w:basedOn w:val="Standaard"/>
    <w:next w:val="Standaard"/>
    <w:autoRedefine/>
    <w:uiPriority w:val="39"/>
    <w:rsid w:val="00BA6D84"/>
    <w:pPr>
      <w:tabs>
        <w:tab w:val="left" w:pos="709"/>
        <w:tab w:val="right" w:pos="9628"/>
      </w:tabs>
      <w:spacing w:line="360" w:lineRule="auto"/>
      <w:ind w:left="709" w:hanging="709"/>
    </w:pPr>
    <w:rPr>
      <w:rFonts w:ascii="Arial" w:eastAsia="Times New Roman" w:hAnsi="Arial"/>
      <w:kern w:val="2"/>
      <w:lang w:eastAsia="en-US"/>
      <w14:ligatures w14:val="standardContextual"/>
    </w:rPr>
  </w:style>
  <w:style w:type="paragraph" w:customStyle="1" w:styleId="Extratiteltekst">
    <w:name w:val="Extra titeltekst"/>
    <w:basedOn w:val="Standaard"/>
    <w:rsid w:val="006139E7"/>
    <w:rPr>
      <w:b/>
    </w:rPr>
  </w:style>
  <w:style w:type="paragraph" w:customStyle="1" w:styleId="lijstopsommingnummering">
    <w:name w:val="lijstopsomming nummering"/>
    <w:basedOn w:val="Standaard"/>
    <w:qFormat/>
    <w:rsid w:val="006139E7"/>
    <w:pPr>
      <w:numPr>
        <w:numId w:val="10"/>
      </w:numPr>
      <w:tabs>
        <w:tab w:val="left" w:pos="851"/>
      </w:tabs>
      <w:spacing w:line="360" w:lineRule="auto"/>
    </w:pPr>
    <w:rPr>
      <w:rFonts w:ascii="Arial" w:eastAsia="Times New Roman" w:hAnsi="Arial"/>
      <w:kern w:val="2"/>
      <w:lang w:eastAsia="en-US"/>
      <w14:ligatures w14:val="standardContextual"/>
    </w:rPr>
  </w:style>
  <w:style w:type="paragraph" w:customStyle="1" w:styleId="Paginanummering">
    <w:name w:val="Paginanummering"/>
    <w:basedOn w:val="Referentie"/>
    <w:qFormat/>
    <w:rsid w:val="006139E7"/>
    <w:pPr>
      <w:framePr w:wrap="around" w:vAnchor="page" w:hAnchor="page" w:y="15423"/>
      <w:jc w:val="center"/>
    </w:pPr>
    <w:rPr>
      <w:b/>
      <w:color w:val="C9E8FB"/>
    </w:rPr>
  </w:style>
  <w:style w:type="paragraph" w:customStyle="1" w:styleId="Heading2kop">
    <w:name w:val="Heading 2 (kop)"/>
    <w:basedOn w:val="Standaard"/>
    <w:qFormat/>
    <w:rsid w:val="006139E7"/>
    <w:pPr>
      <w:spacing w:line="360" w:lineRule="auto"/>
    </w:pPr>
    <w:rPr>
      <w:rFonts w:ascii="Arial" w:eastAsia="Times New Roman" w:hAnsi="Arial"/>
      <w:b/>
      <w:color w:val="0076A8"/>
      <w:kern w:val="2"/>
      <w:sz w:val="26"/>
      <w:lang w:eastAsia="en-US"/>
      <w14:ligatures w14:val="standardContextual"/>
    </w:rPr>
  </w:style>
  <w:style w:type="table" w:customStyle="1" w:styleId="SSCTabel">
    <w:name w:val="SSC Tabel"/>
    <w:basedOn w:val="Standaardtabel"/>
    <w:uiPriority w:val="99"/>
    <w:rsid w:val="00C24684"/>
    <w:tblPr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V w:val="single" w:sz="2" w:space="0" w:color="auto"/>
      </w:tblBorders>
    </w:tblPr>
    <w:tblStylePr w:type="firstRow">
      <w:rPr>
        <w:rFonts w:ascii="Arial" w:hAnsi="Arial"/>
        <w:b/>
        <w:color w:val="FFFFFF"/>
      </w:rPr>
      <w:tblPr/>
      <w:tcPr>
        <w:shd w:val="clear" w:color="auto" w:fill="005F94"/>
      </w:tcPr>
    </w:tblStylePr>
  </w:style>
  <w:style w:type="table" w:customStyle="1" w:styleId="SSCTabelUitgebreid">
    <w:name w:val="SSC Tabel Uitgebreid"/>
    <w:basedOn w:val="SSCTabel"/>
    <w:uiPriority w:val="99"/>
    <w:rsid w:val="00C24684"/>
    <w:tblPr>
      <w:tblStyleRowBandSize w:val="1"/>
    </w:tblPr>
    <w:tblStylePr w:type="firstRow">
      <w:rPr>
        <w:rFonts w:ascii="Arial" w:hAnsi="Arial"/>
        <w:b/>
        <w:color w:val="FFFFFF"/>
      </w:rPr>
      <w:tblPr/>
      <w:tcPr>
        <w:tcBorders>
          <w:insideH w:val="nil"/>
          <w:insideV w:val="single" w:sz="4" w:space="0" w:color="auto"/>
        </w:tcBorders>
        <w:shd w:val="clear" w:color="auto" w:fill="005F94"/>
      </w:tcPr>
    </w:tblStylePr>
    <w:tblStylePr w:type="firstCol">
      <w:rPr>
        <w:b w:val="0"/>
      </w:rPr>
    </w:tblStylePr>
    <w:tblStylePr w:type="band1Horz">
      <w:tblPr/>
      <w:tcPr>
        <w:shd w:val="clear" w:color="auto" w:fill="BFD7E4"/>
      </w:tcPr>
    </w:tblStylePr>
  </w:style>
  <w:style w:type="paragraph" w:customStyle="1" w:styleId="SSCTitel">
    <w:name w:val="SSC Titel"/>
    <w:basedOn w:val="Standaard"/>
    <w:rsid w:val="007D4666"/>
    <w:rPr>
      <w:b/>
      <w:color w:val="005F94"/>
      <w:sz w:val="48"/>
    </w:rPr>
  </w:style>
  <w:style w:type="paragraph" w:customStyle="1" w:styleId="SSCTitelMemo">
    <w:name w:val="SSC Titel Memo"/>
    <w:basedOn w:val="Standaard"/>
    <w:rsid w:val="00BA6D84"/>
    <w:rPr>
      <w:b/>
      <w:color w:val="005F94"/>
    </w:rPr>
  </w:style>
  <w:style w:type="paragraph" w:customStyle="1" w:styleId="SSCTussenkop">
    <w:name w:val="SSC Tussenkop"/>
    <w:basedOn w:val="Standaard"/>
    <w:rsid w:val="00926422"/>
    <w:rPr>
      <w:b/>
      <w:color w:val="005F94"/>
      <w:sz w:val="32"/>
      <w:szCs w:val="32"/>
    </w:rPr>
  </w:style>
  <w:style w:type="paragraph" w:customStyle="1" w:styleId="voettekst0">
    <w:name w:val="voettekst"/>
    <w:basedOn w:val="Referentie"/>
    <w:qFormat/>
    <w:rsid w:val="007D4666"/>
    <w:pPr>
      <w:framePr w:wrap="around" w:vAnchor="page" w:hAnchor="page" w:y="15423"/>
      <w:jc w:val="center"/>
    </w:pPr>
    <w:rPr>
      <w:color w:val="005F94"/>
    </w:rPr>
  </w:style>
  <w:style w:type="paragraph" w:customStyle="1" w:styleId="SSCVersie">
    <w:name w:val="SSC Versie"/>
    <w:basedOn w:val="voettekst0"/>
    <w:rsid w:val="007D4666"/>
    <w:pPr>
      <w:framePr w:wrap="around"/>
    </w:pPr>
    <w:rPr>
      <w:noProof/>
      <w:color w:val="CF5200"/>
    </w:rPr>
  </w:style>
  <w:style w:type="character" w:customStyle="1" w:styleId="SSCToelichtingInhoud">
    <w:name w:val="SSC Toelichting Inhoud"/>
    <w:rsid w:val="001D450F"/>
    <w:rPr>
      <w:b/>
      <w:bCs/>
      <w:color w:val="005F94"/>
      <w:sz w:val="32"/>
    </w:rPr>
  </w:style>
  <w:style w:type="paragraph" w:styleId="Lijstalinea">
    <w:name w:val="List Paragraph"/>
    <w:basedOn w:val="Standaard"/>
    <w:uiPriority w:val="34"/>
    <w:rsid w:val="000F728F"/>
    <w:pPr>
      <w:ind w:left="720"/>
      <w:contextualSpacing/>
    </w:pPr>
  </w:style>
  <w:style w:type="paragraph" w:customStyle="1" w:styleId="Heading1titel">
    <w:name w:val="Heading 1 (titel)"/>
    <w:basedOn w:val="Kop1"/>
    <w:link w:val="Heading1titelChar"/>
    <w:qFormat/>
    <w:rsid w:val="009C72F0"/>
    <w:pPr>
      <w:numPr>
        <w:numId w:val="0"/>
      </w:numPr>
    </w:pPr>
  </w:style>
  <w:style w:type="paragraph" w:customStyle="1" w:styleId="Heading3tussenkop">
    <w:name w:val="Heading 3 (tussenkop)"/>
    <w:basedOn w:val="Standaard"/>
    <w:link w:val="Heading3tussenkopChar"/>
    <w:qFormat/>
    <w:rsid w:val="009C72F0"/>
    <w:rPr>
      <w:rFonts w:ascii="Arial" w:eastAsia="Times New Roman" w:hAnsi="Arial" w:cs="Arial"/>
      <w:b/>
      <w:color w:val="0076A8"/>
      <w:kern w:val="2"/>
      <w:sz w:val="24"/>
      <w:szCs w:val="24"/>
      <w:lang w:eastAsia="en-US"/>
      <w14:ligatures w14:val="standardContextual"/>
    </w:rPr>
  </w:style>
  <w:style w:type="character" w:customStyle="1" w:styleId="Heading1titelChar">
    <w:name w:val="Heading 1 (titel) Char"/>
    <w:basedOn w:val="Kop1Char"/>
    <w:link w:val="Heading1titel"/>
    <w:rsid w:val="009C72F0"/>
    <w:rPr>
      <w:rFonts w:ascii="Arial" w:hAnsi="Arial"/>
      <w:b/>
      <w:color w:val="0076A8"/>
      <w:sz w:val="32"/>
      <w:szCs w:val="32"/>
      <w:lang w:eastAsia="en-US"/>
    </w:rPr>
  </w:style>
  <w:style w:type="character" w:customStyle="1" w:styleId="Heading3tussenkopChar">
    <w:name w:val="Heading 3 (tussenkop) Char"/>
    <w:basedOn w:val="Standaardalinea-lettertype"/>
    <w:link w:val="Heading3tussenkop"/>
    <w:rsid w:val="009C72F0"/>
    <w:rPr>
      <w:rFonts w:ascii="Arial" w:hAnsi="Arial" w:cs="Arial"/>
      <w:b/>
      <w:color w:val="0076A8"/>
      <w:sz w:val="24"/>
      <w:szCs w:val="24"/>
      <w:lang w:eastAsia="en-US"/>
    </w:rPr>
  </w:style>
  <w:style w:type="paragraph" w:styleId="Geenafstand">
    <w:name w:val="No Spacing"/>
    <w:link w:val="GeenafstandChar"/>
    <w:uiPriority w:val="1"/>
    <w:qFormat/>
    <w:rsid w:val="001B1F7E"/>
    <w:rPr>
      <w:rFonts w:asciiTheme="minorHAnsi" w:eastAsiaTheme="minorEastAsia" w:hAnsiTheme="minorHAnsi" w:cstheme="minorBidi"/>
      <w:sz w:val="22"/>
      <w:szCs w:val="22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1B1F7E"/>
    <w:rPr>
      <w:rFonts w:asciiTheme="minorHAnsi" w:eastAsiaTheme="minorEastAsia" w:hAnsiTheme="minorHAnsi" w:cstheme="minorBidi"/>
      <w:sz w:val="22"/>
      <w:szCs w:val="22"/>
    </w:rPr>
  </w:style>
  <w:style w:type="character" w:styleId="Hyperlink">
    <w:name w:val="Hyperlink"/>
    <w:basedOn w:val="Standaardalinea-lettertype"/>
    <w:uiPriority w:val="99"/>
    <w:unhideWhenUsed/>
    <w:rsid w:val="007D21F3"/>
    <w:rPr>
      <w:color w:val="0000FF" w:themeColor="hyperlink"/>
      <w:u w:val="single"/>
    </w:rPr>
  </w:style>
  <w:style w:type="table" w:styleId="Rastertabel7kleurrijk-Accent1">
    <w:name w:val="Grid Table 7 Colorful Accent 1"/>
    <w:basedOn w:val="Standaardtabel"/>
    <w:uiPriority w:val="52"/>
    <w:rsid w:val="007D21F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Rastertabel5donker-Accent1">
    <w:name w:val="Grid Table 5 Dark Accent 1"/>
    <w:basedOn w:val="Standaardtabel"/>
    <w:uiPriority w:val="50"/>
    <w:rsid w:val="007D21F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Titel">
    <w:name w:val="Title"/>
    <w:basedOn w:val="Standaard"/>
    <w:next w:val="Standaard"/>
    <w:link w:val="TitelChar"/>
    <w:uiPriority w:val="10"/>
    <w:rsid w:val="00E41FE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E41FE3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Ondertitel">
    <w:name w:val="Subtitle"/>
    <w:basedOn w:val="Standaard"/>
    <w:next w:val="Standaard"/>
    <w:link w:val="OndertitelChar"/>
    <w:uiPriority w:val="11"/>
    <w:rsid w:val="00E41FE3"/>
    <w:pPr>
      <w:numPr>
        <w:ilvl w:val="1"/>
      </w:numPr>
      <w:spacing w:after="160" w:line="36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41FE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Citaat">
    <w:name w:val="Quote"/>
    <w:basedOn w:val="Standaard"/>
    <w:next w:val="Standaard"/>
    <w:link w:val="CitaatChar"/>
    <w:uiPriority w:val="29"/>
    <w:rsid w:val="00E41FE3"/>
    <w:pPr>
      <w:spacing w:before="160" w:after="160" w:line="360" w:lineRule="auto"/>
      <w:jc w:val="center"/>
    </w:pPr>
    <w:rPr>
      <w:rFonts w:ascii="Arial" w:eastAsia="Times New Roman" w:hAnsi="Arial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E41FE3"/>
    <w:rPr>
      <w:rFonts w:ascii="Arial" w:hAnsi="Arial"/>
      <w:i/>
      <w:iCs/>
      <w:color w:val="404040" w:themeColor="text1" w:themeTint="BF"/>
      <w:lang w:eastAsia="en-US"/>
    </w:rPr>
  </w:style>
  <w:style w:type="character" w:styleId="Intensievebenadrukking">
    <w:name w:val="Intense Emphasis"/>
    <w:basedOn w:val="Standaardalinea-lettertype"/>
    <w:uiPriority w:val="21"/>
    <w:rsid w:val="00E41FE3"/>
    <w:rPr>
      <w:i/>
      <w:iCs/>
      <w:color w:val="365F9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41FE3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360" w:lineRule="auto"/>
      <w:ind w:left="864" w:right="864"/>
      <w:jc w:val="center"/>
    </w:pPr>
    <w:rPr>
      <w:rFonts w:ascii="Arial" w:eastAsia="Times New Roman" w:hAnsi="Arial"/>
      <w:i/>
      <w:iCs/>
      <w:color w:val="365F91" w:themeColor="accent1" w:themeShade="BF"/>
      <w:kern w:val="2"/>
      <w:lang w:eastAsia="en-US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41FE3"/>
    <w:rPr>
      <w:rFonts w:ascii="Arial" w:hAnsi="Arial"/>
      <w:i/>
      <w:iCs/>
      <w:color w:val="365F91" w:themeColor="accent1" w:themeShade="BF"/>
      <w:lang w:eastAsia="en-US"/>
    </w:rPr>
  </w:style>
  <w:style w:type="character" w:styleId="Intensieveverwijzing">
    <w:name w:val="Intense Reference"/>
    <w:basedOn w:val="Standaardalinea-lettertype"/>
    <w:uiPriority w:val="32"/>
    <w:rsid w:val="00E41FE3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22AF301AB5824C940705505F9283C7" ma:contentTypeVersion="19" ma:contentTypeDescription="Een nieuw document maken." ma:contentTypeScope="" ma:versionID="8696e4f537f99ebf60136244065ce24a">
  <xsd:schema xmlns:xsd="http://www.w3.org/2001/XMLSchema" xmlns:xs="http://www.w3.org/2001/XMLSchema" xmlns:p="http://schemas.microsoft.com/office/2006/metadata/properties" xmlns:ns2="558c601a-c172-4142-980b-33deeaa1e95d" xmlns:ns3="128ee3f7-829e-4555-9a1a-4c53ac6fd304" targetNamespace="http://schemas.microsoft.com/office/2006/metadata/properties" ma:root="true" ma:fieldsID="f958d1f91a407374d5d405465fae4b5e" ns2:_="" ns3:_="">
    <xsd:import namespace="558c601a-c172-4142-980b-33deeaa1e95d"/>
    <xsd:import namespace="128ee3f7-829e-4555-9a1a-4c53ac6fd30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2:_dlc_DocId" minOccurs="0"/>
                <xsd:element ref="ns2:_dlc_DocIdUrl" minOccurs="0"/>
                <xsd:element ref="ns2:_dlc_DocIdPersistId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CATSCM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c601a-c172-4142-980b-33deeaa1e9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19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0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6" nillable="true" ma:displayName="Taxonomy Catch All Column" ma:hidden="true" ma:list="{9392851b-d907-4c17-aeb4-e7e7e5d713d0}" ma:internalName="TaxCatchAll" ma:showField="CatchAllData" ma:web="558c601a-c172-4142-980b-33deeaa1e9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8ee3f7-829e-4555-9a1a-4c53ac6fd3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Afbeeldingtags" ma:readOnly="false" ma:fieldId="{5cf76f15-5ced-4ddc-b409-7134ff3c332f}" ma:taxonomyMulti="true" ma:sspId="0b59a455-64ee-4abd-a5da-46dd229479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ATSCM" ma:index="28" nillable="true" ma:displayName="Onderwerp" ma:format="Dropdown" ma:internalName="CATSCM">
      <xsd:simpleType>
        <xsd:restriction base="dms:Text">
          <xsd:maxLength value="255"/>
        </xsd:restriction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8c601a-c172-4142-980b-33deeaa1e95d">
      <Value>2</Value>
      <Value>1</Value>
    </TaxCatchAll>
    <_dlc_DocId xmlns="558c601a-c172-4142-980b-33deeaa1e95d">RCUS45HN67DU-974321440-302313</_dlc_DocId>
    <_dlc_DocIdUrl xmlns="558c601a-c172-4142-980b-33deeaa1e95d">
      <Url>https://sscons.sharepoint.com/sites/ORG-IC/_layouts/15/DocIdRedir.aspx?ID=RCUS45HN67DU-974321440-302313</Url>
      <Description>RCUS45HN67DU-974321440-302313</Description>
    </_dlc_DocIdUrl>
    <lcf76f155ced4ddcb4097134ff3c332f xmlns="128ee3f7-829e-4555-9a1a-4c53ac6fd304">
      <Terms xmlns="http://schemas.microsoft.com/office/infopath/2007/PartnerControls"/>
    </lcf76f155ced4ddcb4097134ff3c332f>
    <CATSCM xmlns="128ee3f7-829e-4555-9a1a-4c53ac6fd304" xsi:nil="true"/>
  </documentManagement>
</p:properties>
</file>

<file path=customXml/item6.xml><?xml version="1.0" encoding="utf-8"?>
<?mso-contentType ?>
<SharedContentType xmlns="Microsoft.SharePoint.Taxonomy.ContentTypeSync" SourceId="61134e7c-f487-4f3e-b234-30d43b5f02e1" ContentTypeId="0x010100A00871B6ADF1FF46A0727E13CD234E7E" PreviousValue="false" LastSyncTimeStamp="2023-08-22T08:45:37.303Z"/>
</file>

<file path=customXml/itemProps1.xml><?xml version="1.0" encoding="utf-8"?>
<ds:datastoreItem xmlns:ds="http://schemas.openxmlformats.org/officeDocument/2006/customXml" ds:itemID="{7607F4C3-0574-49D3-836C-BFC887E173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5895DA-1A1F-4028-A9CE-4AD90FBF612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3B22E3-8667-4D9D-A212-FE395E9269D9}"/>
</file>

<file path=customXml/itemProps4.xml><?xml version="1.0" encoding="utf-8"?>
<ds:datastoreItem xmlns:ds="http://schemas.openxmlformats.org/officeDocument/2006/customXml" ds:itemID="{488C61C7-761B-4873-87FD-63347F67A94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F586629-AE00-475E-A377-6C216057BF35}">
  <ds:schemaRefs>
    <ds:schemaRef ds:uri="http://schemas.microsoft.com/office/2006/metadata/properties"/>
    <ds:schemaRef ds:uri="http://www.w3.org/XML/1998/namespace"/>
    <ds:schemaRef ds:uri="http://purl.org/dc/terms/"/>
    <ds:schemaRef ds:uri="13f1a102-a4e8-4fad-af4a-280cfd4dbdac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ba4790f2-98c4-4268-a930-bdc80538f7bb"/>
  </ds:schemaRefs>
</ds:datastoreItem>
</file>

<file path=customXml/itemProps6.xml><?xml version="1.0" encoding="utf-8"?>
<ds:datastoreItem xmlns:ds="http://schemas.openxmlformats.org/officeDocument/2006/customXml" ds:itemID="{431AF26A-5BD2-447D-802C-61406E582B8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Noëlle Schuurman</dc:creator>
  <cp:keywords/>
  <dc:description/>
  <cp:lastModifiedBy>Noëlle Schuurman</cp:lastModifiedBy>
  <cp:revision>2</cp:revision>
  <cp:lastPrinted>2019-01-04T09:57:00Z</cp:lastPrinted>
  <dcterms:created xsi:type="dcterms:W3CDTF">2024-07-29T13:38:00Z</dcterms:created>
  <dcterms:modified xsi:type="dcterms:W3CDTF">2024-07-29T13:38:00Z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0x0101003C22AF301AB5824C940705505F9283C7</vt:lpwstr>
  </property>
  <property fmtid="{D5CDD505-2E9C-101B-9397-08002B2CF9AE}" pid="3" name="_dlc_DocIdItemGuid">
    <vt:lpwstr>94b5fb68-80a2-4090-b872-0feb88afee56</vt:lpwstr>
  </property>
  <property fmtid="{D5CDD505-2E9C-101B-9397-08002B2CF9AE}" pid="4" name="hc177bb5d1a84cadb04e5c71ff211ad4">
    <vt:lpwstr>Verkeer en vervoer|1067d225-fad3-46b5-babf-1d4fb2eab7e5</vt:lpwstr>
  </property>
  <property fmtid="{D5CDD505-2E9C-101B-9397-08002B2CF9AE}" pid="5" name="g4911d1be07a4422a8ee2ce893e0df3b">
    <vt:lpwstr>WK|57d7adc0-b076-4b57-bbb8-6fbed65b0296</vt:lpwstr>
  </property>
  <property fmtid="{D5CDD505-2E9C-101B-9397-08002B2CF9AE}" pid="6" name="MSIP_Label_1f7c1374-3856-4efe-8a20-c736d592c69d_Enabled">
    <vt:lpwstr>True</vt:lpwstr>
  </property>
  <property fmtid="{D5CDD505-2E9C-101B-9397-08002B2CF9AE}" pid="7" name="MSIP_Label_1f7c1374-3856-4efe-8a20-c736d592c69d_SiteId">
    <vt:lpwstr>198fc6c4-dbc7-4471-82ef-764d9e62caf1</vt:lpwstr>
  </property>
  <property fmtid="{D5CDD505-2E9C-101B-9397-08002B2CF9AE}" pid="8" name="MSIP_Label_1f7c1374-3856-4efe-8a20-c736d592c69d_SetDate">
    <vt:lpwstr>2024-07-04T12:28:11Z</vt:lpwstr>
  </property>
  <property fmtid="{D5CDD505-2E9C-101B-9397-08002B2CF9AE}" pid="9" name="MSIP_Label_1f7c1374-3856-4efe-8a20-c736d592c69d_Name">
    <vt:lpwstr>Intern</vt:lpwstr>
  </property>
  <property fmtid="{D5CDD505-2E9C-101B-9397-08002B2CF9AE}" pid="10" name="MSIP_Label_1f7c1374-3856-4efe-8a20-c736d592c69d_ActionId">
    <vt:lpwstr>f3155ac5-43b4-4d90-b891-babd5ea22c50</vt:lpwstr>
  </property>
  <property fmtid="{D5CDD505-2E9C-101B-9397-08002B2CF9AE}" pid="11" name="MSIP_Label_1f7c1374-3856-4efe-8a20-c736d592c69d_Removed">
    <vt:lpwstr>False</vt:lpwstr>
  </property>
  <property fmtid="{D5CDD505-2E9C-101B-9397-08002B2CF9AE}" pid="12" name="MSIP_Label_1f7c1374-3856-4efe-8a20-c736d592c69d_Extended_MSFT_Method">
    <vt:lpwstr>Standard</vt:lpwstr>
  </property>
  <property fmtid="{D5CDD505-2E9C-101B-9397-08002B2CF9AE}" pid="13" name="Sensitivity">
    <vt:lpwstr>Intern</vt:lpwstr>
  </property>
</Properties>
</file>